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F3F0EF" w14:textId="77777777" w:rsidR="006F24CE" w:rsidRPr="007C5438" w:rsidRDefault="00000000">
      <w:pPr>
        <w:jc w:val="center"/>
      </w:pPr>
      <w:r w:rsidRPr="007C5438">
        <w:rPr>
          <w:rFonts w:eastAsia="Times New Roman" w:cs="Times New Roman"/>
          <w:b/>
          <w:sz w:val="24"/>
        </w:rPr>
        <w:t>KARTA ZATWIERDZENIA PRÓBKI / WZORNIKA / MATERIAŁU</w:t>
      </w:r>
    </w:p>
    <w:p w14:paraId="2C6EF4E4" w14:textId="5A4C7C60" w:rsidR="006F24CE" w:rsidRPr="007C5438" w:rsidRDefault="00E775A2">
      <w:pPr>
        <w:spacing w:after="80"/>
        <w:jc w:val="center"/>
      </w:pPr>
      <w:r>
        <w:rPr>
          <w:rFonts w:eastAsia="Times New Roman" w:cs="Times New Roman"/>
          <w:i/>
          <w:sz w:val="17"/>
        </w:rPr>
        <w:t>OPZ</w:t>
      </w:r>
      <w:r w:rsidRPr="007C5438">
        <w:rPr>
          <w:rFonts w:eastAsia="Times New Roman" w:cs="Times New Roman"/>
          <w:i/>
          <w:sz w:val="17"/>
        </w:rPr>
        <w:t xml:space="preserve"> pkt 10.7 i 4.9</w:t>
      </w:r>
    </w:p>
    <w:p w14:paraId="37B5902B" w14:textId="77777777" w:rsidR="006F24CE" w:rsidRPr="007C5438" w:rsidRDefault="00000000">
      <w:pPr>
        <w:spacing w:after="120"/>
        <w:jc w:val="center"/>
      </w:pPr>
      <w:r w:rsidRPr="007C5438">
        <w:rPr>
          <w:rFonts w:eastAsia="Times New Roman" w:cs="Times New Roman"/>
          <w:b/>
          <w:sz w:val="16"/>
        </w:rPr>
        <w:t>OPIS PRZEDMIOTU ZAMÓWIENIA (OPZ) – Centra Edukacji Bezpieczeństwa w Legnicy i Chojnowie</w:t>
      </w:r>
      <w:r w:rsidRPr="007C5438">
        <w:rPr>
          <w:rFonts w:eastAsia="Times New Roman" w:cs="Times New Roman"/>
          <w:b/>
          <w:sz w:val="16"/>
        </w:rPr>
        <w:br/>
        <w:t>MT.2370.02.2026</w:t>
      </w:r>
      <w:r w:rsidRPr="007C5438">
        <w:rPr>
          <w:rFonts w:eastAsia="Times New Roman" w:cs="Times New Roman"/>
          <w:b/>
          <w:sz w:val="16"/>
        </w:rPr>
        <w:br/>
        <w:t>Załącznik stanowi integralną część OPZ.</w:t>
      </w:r>
    </w:p>
    <w:p w14:paraId="4B688415" w14:textId="77777777" w:rsidR="006F24CE" w:rsidRPr="007C5438" w:rsidRDefault="00000000">
      <w:r w:rsidRPr="007C5438">
        <w:rPr>
          <w:rFonts w:eastAsia="Times New Roman" w:cs="Times New Roman"/>
          <w:b/>
        </w:rPr>
        <w:t xml:space="preserve">Wykonawca: </w:t>
      </w:r>
      <w:r w:rsidRPr="007C5438">
        <w:rPr>
          <w:rFonts w:eastAsia="Times New Roman" w:cs="Times New Roman"/>
        </w:rPr>
        <w:t>...............................................................................................</w:t>
      </w:r>
    </w:p>
    <w:p w14:paraId="039FF7E5" w14:textId="77777777" w:rsidR="006F24CE" w:rsidRPr="007C5438" w:rsidRDefault="00000000">
      <w:r w:rsidRPr="007C5438">
        <w:rPr>
          <w:rFonts w:eastAsia="Times New Roman" w:cs="Times New Roman"/>
          <w:b/>
        </w:rPr>
        <w:t xml:space="preserve">Data zgłoszenia: </w:t>
      </w:r>
      <w:r w:rsidRPr="007C5438">
        <w:rPr>
          <w:rFonts w:eastAsia="Times New Roman" w:cs="Times New Roman"/>
        </w:rPr>
        <w:t>...............................................................................................</w:t>
      </w:r>
    </w:p>
    <w:p w14:paraId="2AF5ACA3" w14:textId="014BA1D1" w:rsidR="006F24CE" w:rsidRPr="007C5438" w:rsidRDefault="00000000">
      <w:r w:rsidRPr="007C5438">
        <w:rPr>
          <w:rFonts w:eastAsia="Times New Roman" w:cs="Times New Roman"/>
          <w:b/>
        </w:rPr>
        <w:t xml:space="preserve">Materiał / element: </w:t>
      </w:r>
      <w:r w:rsidRPr="007C5438">
        <w:rPr>
          <w:rFonts w:eastAsia="Times New Roman" w:cs="Times New Roman"/>
        </w:rPr>
        <w:t>............................................................................</w:t>
      </w:r>
      <w:r w:rsidR="000D4A6F">
        <w:rPr>
          <w:rFonts w:eastAsia="Times New Roman" w:cs="Times New Roman"/>
        </w:rPr>
        <w:t>.</w:t>
      </w:r>
      <w:r w:rsidRPr="007C5438">
        <w:rPr>
          <w:rFonts w:eastAsia="Times New Roman" w:cs="Times New Roman"/>
        </w:rPr>
        <w:t>...................</w:t>
      </w:r>
    </w:p>
    <w:p w14:paraId="2DECB5A5" w14:textId="77777777" w:rsidR="006F24CE" w:rsidRPr="007C5438" w:rsidRDefault="00000000">
      <w:r w:rsidRPr="007C5438">
        <w:rPr>
          <w:rFonts w:eastAsia="Times New Roman" w:cs="Times New Roman"/>
          <w:b/>
        </w:rPr>
        <w:t xml:space="preserve">Producent / typ – jeżeli wskazywany: </w:t>
      </w:r>
      <w:r w:rsidRPr="007C5438">
        <w:rPr>
          <w:rFonts w:eastAsia="Times New Roman" w:cs="Times New Roman"/>
        </w:rPr>
        <w:t>...............................................................................................</w:t>
      </w:r>
    </w:p>
    <w:p w14:paraId="6D0138E8" w14:textId="77777777" w:rsidR="006F24CE" w:rsidRPr="007C5438" w:rsidRDefault="00000000">
      <w:r w:rsidRPr="007C5438">
        <w:rPr>
          <w:rFonts w:eastAsia="Times New Roman" w:cs="Times New Roman"/>
          <w:b/>
        </w:rPr>
        <w:t xml:space="preserve">Miejsce zastosowania: </w:t>
      </w:r>
      <w:r w:rsidRPr="007C5438">
        <w:rPr>
          <w:rFonts w:eastAsia="Times New Roman" w:cs="Times New Roman"/>
        </w:rPr>
        <w:t>...............................................................................................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3402"/>
        <w:gridCol w:w="3402"/>
        <w:gridCol w:w="2835"/>
      </w:tblGrid>
      <w:tr w:rsidR="006F24CE" w:rsidRPr="007C5438" w14:paraId="1F5ADC7F" w14:textId="77777777">
        <w:trPr>
          <w:tblHeader/>
          <w:jc w:val="center"/>
        </w:trPr>
        <w:tc>
          <w:tcPr>
            <w:tcW w:w="3402" w:type="dxa"/>
            <w:shd w:val="clear" w:color="auto" w:fill="D9E1F2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62F0FE6F" w14:textId="77777777" w:rsidR="006F24CE" w:rsidRPr="007C5438" w:rsidRDefault="00000000">
            <w:pPr>
              <w:spacing w:after="0"/>
              <w:jc w:val="center"/>
            </w:pPr>
            <w:r w:rsidRPr="007C5438">
              <w:rPr>
                <w:rFonts w:eastAsia="Times New Roman" w:cs="Times New Roman"/>
                <w:b/>
                <w:sz w:val="16"/>
              </w:rPr>
              <w:t>Wymaganie OPZ / zatwierdzonej Dokumentacji projektowej</w:t>
            </w:r>
          </w:p>
        </w:tc>
        <w:tc>
          <w:tcPr>
            <w:tcW w:w="3402" w:type="dxa"/>
            <w:shd w:val="clear" w:color="auto" w:fill="D9E1F2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525DE6BA" w14:textId="77777777" w:rsidR="006F24CE" w:rsidRPr="007C5438" w:rsidRDefault="00000000">
            <w:pPr>
              <w:spacing w:after="0"/>
              <w:jc w:val="center"/>
            </w:pPr>
            <w:r w:rsidRPr="007C5438">
              <w:rPr>
                <w:rFonts w:eastAsia="Times New Roman" w:cs="Times New Roman"/>
                <w:b/>
                <w:sz w:val="16"/>
              </w:rPr>
              <w:t>Parametr / opis proponowanego rozwiązania</w:t>
            </w:r>
          </w:p>
        </w:tc>
        <w:tc>
          <w:tcPr>
            <w:tcW w:w="2835" w:type="dxa"/>
            <w:shd w:val="clear" w:color="auto" w:fill="D9E1F2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776957D1" w14:textId="77777777" w:rsidR="006F24CE" w:rsidRPr="007C5438" w:rsidRDefault="00000000">
            <w:pPr>
              <w:spacing w:after="0"/>
              <w:jc w:val="center"/>
            </w:pPr>
            <w:r w:rsidRPr="007C5438">
              <w:rPr>
                <w:rFonts w:eastAsia="Times New Roman" w:cs="Times New Roman"/>
                <w:b/>
                <w:sz w:val="16"/>
              </w:rPr>
              <w:t>Dokument / próbka potwierdzająca</w:t>
            </w:r>
          </w:p>
        </w:tc>
      </w:tr>
      <w:tr w:rsidR="006F24CE" w:rsidRPr="007C5438" w14:paraId="5F69B9EC" w14:textId="77777777">
        <w:trPr>
          <w:jc w:val="center"/>
        </w:trPr>
        <w:tc>
          <w:tcPr>
            <w:tcW w:w="3402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7BC9B971" w14:textId="77777777" w:rsidR="006F24CE" w:rsidRPr="007C5438" w:rsidRDefault="006F24CE">
            <w:pPr>
              <w:spacing w:after="0"/>
            </w:pPr>
          </w:p>
        </w:tc>
        <w:tc>
          <w:tcPr>
            <w:tcW w:w="3402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04DC24EE" w14:textId="77777777" w:rsidR="006F24CE" w:rsidRPr="007C5438" w:rsidRDefault="006F24CE">
            <w:pPr>
              <w:spacing w:after="0"/>
            </w:pPr>
          </w:p>
        </w:tc>
        <w:tc>
          <w:tcPr>
            <w:tcW w:w="2835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0C818220" w14:textId="77777777" w:rsidR="006F24CE" w:rsidRPr="007C5438" w:rsidRDefault="006F24CE">
            <w:pPr>
              <w:spacing w:after="0"/>
            </w:pPr>
          </w:p>
        </w:tc>
      </w:tr>
      <w:tr w:rsidR="006F24CE" w:rsidRPr="007C5438" w14:paraId="784723FB" w14:textId="77777777">
        <w:trPr>
          <w:jc w:val="center"/>
        </w:trPr>
        <w:tc>
          <w:tcPr>
            <w:tcW w:w="3402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760E8AB1" w14:textId="77777777" w:rsidR="006F24CE" w:rsidRPr="007C5438" w:rsidRDefault="006F24CE">
            <w:pPr>
              <w:spacing w:after="0"/>
            </w:pPr>
          </w:p>
        </w:tc>
        <w:tc>
          <w:tcPr>
            <w:tcW w:w="3402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26EBA116" w14:textId="77777777" w:rsidR="006F24CE" w:rsidRPr="007C5438" w:rsidRDefault="006F24CE">
            <w:pPr>
              <w:spacing w:after="0"/>
            </w:pPr>
          </w:p>
        </w:tc>
        <w:tc>
          <w:tcPr>
            <w:tcW w:w="2835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388F9B57" w14:textId="77777777" w:rsidR="006F24CE" w:rsidRPr="007C5438" w:rsidRDefault="006F24CE">
            <w:pPr>
              <w:spacing w:after="0"/>
            </w:pPr>
          </w:p>
        </w:tc>
      </w:tr>
      <w:tr w:rsidR="006F24CE" w:rsidRPr="007C5438" w14:paraId="1E046772" w14:textId="77777777">
        <w:trPr>
          <w:jc w:val="center"/>
        </w:trPr>
        <w:tc>
          <w:tcPr>
            <w:tcW w:w="3402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5C3C4A0B" w14:textId="77777777" w:rsidR="006F24CE" w:rsidRPr="007C5438" w:rsidRDefault="006F24CE">
            <w:pPr>
              <w:spacing w:after="0"/>
            </w:pPr>
          </w:p>
        </w:tc>
        <w:tc>
          <w:tcPr>
            <w:tcW w:w="3402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0FF17D90" w14:textId="77777777" w:rsidR="006F24CE" w:rsidRPr="007C5438" w:rsidRDefault="006F24CE">
            <w:pPr>
              <w:spacing w:after="0"/>
            </w:pPr>
          </w:p>
        </w:tc>
        <w:tc>
          <w:tcPr>
            <w:tcW w:w="2835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3E6AB090" w14:textId="77777777" w:rsidR="006F24CE" w:rsidRPr="007C5438" w:rsidRDefault="006F24CE">
            <w:pPr>
              <w:spacing w:after="0"/>
            </w:pPr>
          </w:p>
        </w:tc>
      </w:tr>
      <w:tr w:rsidR="006F24CE" w:rsidRPr="007C5438" w14:paraId="1A0F2F4C" w14:textId="77777777">
        <w:trPr>
          <w:jc w:val="center"/>
        </w:trPr>
        <w:tc>
          <w:tcPr>
            <w:tcW w:w="3402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2A013FCE" w14:textId="77777777" w:rsidR="006F24CE" w:rsidRPr="007C5438" w:rsidRDefault="006F24CE">
            <w:pPr>
              <w:spacing w:after="0"/>
            </w:pPr>
          </w:p>
        </w:tc>
        <w:tc>
          <w:tcPr>
            <w:tcW w:w="3402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0CF98EF1" w14:textId="77777777" w:rsidR="006F24CE" w:rsidRPr="007C5438" w:rsidRDefault="006F24CE">
            <w:pPr>
              <w:spacing w:after="0"/>
            </w:pPr>
          </w:p>
        </w:tc>
        <w:tc>
          <w:tcPr>
            <w:tcW w:w="2835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5CED6381" w14:textId="77777777" w:rsidR="006F24CE" w:rsidRPr="007C5438" w:rsidRDefault="006F24CE">
            <w:pPr>
              <w:spacing w:after="0"/>
            </w:pPr>
          </w:p>
        </w:tc>
      </w:tr>
    </w:tbl>
    <w:p w14:paraId="53962B82" w14:textId="37136011" w:rsidR="006F24CE" w:rsidRPr="007C5438" w:rsidRDefault="00000000">
      <w:r w:rsidRPr="007C5438">
        <w:rPr>
          <w:rFonts w:eastAsia="Times New Roman" w:cs="Times New Roman"/>
          <w:sz w:val="16"/>
        </w:rPr>
        <w:t xml:space="preserve">Załączniki: [ ] </w:t>
      </w:r>
      <w:r w:rsidR="00E775A2" w:rsidRPr="007C5438">
        <w:rPr>
          <w:rFonts w:eastAsia="Times New Roman" w:cs="Times New Roman"/>
          <w:sz w:val="16"/>
        </w:rPr>
        <w:t>próbka [</w:t>
      </w:r>
      <w:r w:rsidRPr="007C5438">
        <w:rPr>
          <w:rFonts w:eastAsia="Times New Roman" w:cs="Times New Roman"/>
          <w:sz w:val="16"/>
        </w:rPr>
        <w:t xml:space="preserve"> ] </w:t>
      </w:r>
      <w:r w:rsidR="00E775A2" w:rsidRPr="007C5438">
        <w:rPr>
          <w:rFonts w:eastAsia="Times New Roman" w:cs="Times New Roman"/>
          <w:sz w:val="16"/>
        </w:rPr>
        <w:t>wzornik [</w:t>
      </w:r>
      <w:r w:rsidRPr="007C5438">
        <w:rPr>
          <w:rFonts w:eastAsia="Times New Roman" w:cs="Times New Roman"/>
          <w:sz w:val="16"/>
        </w:rPr>
        <w:t xml:space="preserve"> ] karta </w:t>
      </w:r>
      <w:r w:rsidR="00E775A2" w:rsidRPr="007C5438">
        <w:rPr>
          <w:rFonts w:eastAsia="Times New Roman" w:cs="Times New Roman"/>
          <w:sz w:val="16"/>
        </w:rPr>
        <w:t>techniczna [</w:t>
      </w:r>
      <w:r w:rsidRPr="007C5438">
        <w:rPr>
          <w:rFonts w:eastAsia="Times New Roman" w:cs="Times New Roman"/>
          <w:sz w:val="16"/>
        </w:rPr>
        <w:t xml:space="preserve"> ] deklaracja / </w:t>
      </w:r>
      <w:r w:rsidR="00E775A2" w:rsidRPr="007C5438">
        <w:rPr>
          <w:rFonts w:eastAsia="Times New Roman" w:cs="Times New Roman"/>
          <w:sz w:val="16"/>
        </w:rPr>
        <w:t>certyfikat [</w:t>
      </w:r>
      <w:r w:rsidRPr="007C5438">
        <w:rPr>
          <w:rFonts w:eastAsia="Times New Roman" w:cs="Times New Roman"/>
          <w:sz w:val="16"/>
        </w:rPr>
        <w:t xml:space="preserve"> ] </w:t>
      </w:r>
      <w:r w:rsidR="00E775A2" w:rsidRPr="007C5438">
        <w:rPr>
          <w:rFonts w:eastAsia="Times New Roman" w:cs="Times New Roman"/>
          <w:sz w:val="16"/>
        </w:rPr>
        <w:t>wizualizacja [</w:t>
      </w:r>
      <w:r w:rsidRPr="007C5438">
        <w:rPr>
          <w:rFonts w:eastAsia="Times New Roman" w:cs="Times New Roman"/>
          <w:sz w:val="16"/>
        </w:rPr>
        <w:t xml:space="preserve"> ] inne: ............................</w:t>
      </w:r>
    </w:p>
    <w:p w14:paraId="430FFD35" w14:textId="77777777" w:rsidR="006F24CE" w:rsidRPr="007C5438" w:rsidRDefault="00000000">
      <w:pPr>
        <w:pStyle w:val="PFUHeading"/>
        <w:rPr>
          <w:lang w:val="pl-PL"/>
        </w:rPr>
      </w:pPr>
      <w:r w:rsidRPr="007C5438">
        <w:rPr>
          <w:lang w:val="pl-PL"/>
        </w:rPr>
        <w:t>Rozstrzygnięcie Zamawiającego</w:t>
      </w:r>
    </w:p>
    <w:p w14:paraId="5771B212" w14:textId="77777777" w:rsidR="006F24CE" w:rsidRPr="007C5438" w:rsidRDefault="00000000">
      <w:r w:rsidRPr="007C5438">
        <w:rPr>
          <w:rFonts w:eastAsia="Times New Roman" w:cs="Times New Roman"/>
          <w:sz w:val="17"/>
        </w:rPr>
        <w:t>[ ] zaakceptowano   [ ] zaakceptowano warunkowo – wymagane uwzględnienie uwag przed zamówieniem / produkcją   [ ] nie zaakceptowano</w:t>
      </w:r>
    </w:p>
    <w:p w14:paraId="3FC931E2" w14:textId="77777777" w:rsidR="006F24CE" w:rsidRPr="007C5438" w:rsidRDefault="00000000">
      <w:r w:rsidRPr="007C5438">
        <w:rPr>
          <w:rFonts w:eastAsia="Times New Roman" w:cs="Times New Roman"/>
          <w:b/>
        </w:rPr>
        <w:t xml:space="preserve">Uwagi: </w:t>
      </w:r>
      <w:r w:rsidRPr="007C5438">
        <w:rPr>
          <w:rFonts w:eastAsia="Times New Roman" w:cs="Times New Roman"/>
        </w:rPr>
        <w:t>...............................................................................................</w:t>
      </w:r>
    </w:p>
    <w:p w14:paraId="248B80AC" w14:textId="77777777" w:rsidR="006F24CE" w:rsidRPr="007C5438" w:rsidRDefault="00000000">
      <w:r w:rsidRPr="007C5438">
        <w:rPr>
          <w:rFonts w:eastAsia="Times New Roman" w:cs="Times New Roman"/>
          <w:b/>
        </w:rPr>
        <w:t>Data rozstrzygnięcia: ...............................................................................................</w:t>
      </w:r>
    </w:p>
    <w:p w14:paraId="16D40A99" w14:textId="77777777" w:rsidR="006F24CE" w:rsidRPr="007C5438" w:rsidRDefault="00000000">
      <w:r w:rsidRPr="007C5438">
        <w:rPr>
          <w:rFonts w:eastAsia="Times New Roman" w:cs="Times New Roman"/>
          <w:b/>
        </w:rPr>
        <w:t>Osoba zatwierdzająca po stronie Zamawiającego: .............................................................................</w:t>
      </w:r>
      <w:r w:rsidRPr="007C5438">
        <w:rPr>
          <w:rFonts w:eastAsia="Times New Roman" w:cs="Times New Roman"/>
          <w:b/>
        </w:rPr>
        <w:br/>
        <w:t>W przypadku akceptacji warunkowej Wykonawca potwierdza uwzględnienie uwag przed zamówieniem / produkcją: [ ] TAK   Data / podpis: ........................................................................</w:t>
      </w:r>
    </w:p>
    <w:p w14:paraId="5FA74754" w14:textId="77777777" w:rsidR="006F24CE" w:rsidRDefault="00000000">
      <w:r w:rsidRPr="007C5438">
        <w:rPr>
          <w:rFonts w:eastAsia="Times New Roman" w:cs="Times New Roman"/>
          <w:i/>
          <w:sz w:val="15"/>
        </w:rPr>
        <w:t>Akceptacja próbki, wzornika lub materiału nie zwalnia Wykonawcy z odpowiedzialności za zgodność z OPZ, zatwierdzoną Dokumentacją projektową, przepisami prawa, bezpieczeństwo, kompletność i osiągnięcie wymaganej funkcjonalności.</w:t>
      </w:r>
    </w:p>
    <w:sectPr w:rsidR="006F24CE" w:rsidSect="00034616">
      <w:headerReference w:type="default" r:id="rId8"/>
      <w:footerReference w:type="default" r:id="rId9"/>
      <w:pgSz w:w="11906" w:h="16838"/>
      <w:pgMar w:top="850" w:right="1020" w:bottom="850" w:left="1020" w:header="340" w:footer="34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27B531" w14:textId="77777777" w:rsidR="00F81FA7" w:rsidRPr="007C5438" w:rsidRDefault="00F81FA7">
      <w:pPr>
        <w:spacing w:after="0"/>
      </w:pPr>
      <w:r w:rsidRPr="007C5438">
        <w:separator/>
      </w:r>
    </w:p>
  </w:endnote>
  <w:endnote w:type="continuationSeparator" w:id="0">
    <w:p w14:paraId="0668EBE0" w14:textId="77777777" w:rsidR="00F81FA7" w:rsidRPr="007C5438" w:rsidRDefault="00F81FA7">
      <w:pPr>
        <w:spacing w:after="0"/>
      </w:pPr>
      <w:r w:rsidRPr="007C5438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D45759" w14:textId="77777777" w:rsidR="006F24CE" w:rsidRPr="007C5438" w:rsidRDefault="00000000">
    <w:pPr>
      <w:pStyle w:val="Stopka"/>
      <w:jc w:val="center"/>
    </w:pPr>
    <w:r w:rsidRPr="007C5438">
      <w:rPr>
        <w:rFonts w:eastAsia="Times New Roman" w:cs="Times New Roman"/>
        <w:sz w:val="15"/>
      </w:rPr>
      <w:t>MT.2370.02.2026 | Załącznik techniczny nr 2 do OPZ | Strona 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C40F13" w14:textId="77777777" w:rsidR="00F81FA7" w:rsidRPr="007C5438" w:rsidRDefault="00F81FA7">
      <w:pPr>
        <w:spacing w:after="0"/>
      </w:pPr>
      <w:r w:rsidRPr="007C5438">
        <w:separator/>
      </w:r>
    </w:p>
  </w:footnote>
  <w:footnote w:type="continuationSeparator" w:id="0">
    <w:p w14:paraId="25944681" w14:textId="77777777" w:rsidR="00F81FA7" w:rsidRPr="007C5438" w:rsidRDefault="00F81FA7">
      <w:pPr>
        <w:spacing w:after="0"/>
      </w:pPr>
      <w:r w:rsidRPr="007C5438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3BDA57" w14:textId="0EDA2CB4" w:rsidR="006F24CE" w:rsidRPr="007C5438" w:rsidRDefault="00000000">
    <w:pPr>
      <w:pStyle w:val="Nagwek"/>
      <w:jc w:val="right"/>
    </w:pPr>
    <w:r w:rsidRPr="007C5438">
      <w:rPr>
        <w:rFonts w:eastAsia="Times New Roman" w:cs="Times New Roman"/>
        <w:sz w:val="15"/>
      </w:rPr>
      <w:t>Załącznik techniczny nr 2 do OPZ</w:t>
    </w:r>
    <w:r w:rsidRPr="007C5438">
      <w:rPr>
        <w:rFonts w:eastAsia="Times New Roman" w:cs="Times New Roman"/>
        <w:sz w:val="15"/>
      </w:rPr>
      <w:br/>
      <w:t>MT.2370.02.2026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numerowan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numerowan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punktowana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punktowana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796555680">
    <w:abstractNumId w:val="8"/>
  </w:num>
  <w:num w:numId="2" w16cid:durableId="1911039044">
    <w:abstractNumId w:val="6"/>
  </w:num>
  <w:num w:numId="3" w16cid:durableId="1324237189">
    <w:abstractNumId w:val="5"/>
  </w:num>
  <w:num w:numId="4" w16cid:durableId="1022585242">
    <w:abstractNumId w:val="4"/>
  </w:num>
  <w:num w:numId="5" w16cid:durableId="1683360017">
    <w:abstractNumId w:val="7"/>
  </w:num>
  <w:num w:numId="6" w16cid:durableId="569006264">
    <w:abstractNumId w:val="3"/>
  </w:num>
  <w:num w:numId="7" w16cid:durableId="458229846">
    <w:abstractNumId w:val="2"/>
  </w:num>
  <w:num w:numId="8" w16cid:durableId="1343822955">
    <w:abstractNumId w:val="1"/>
  </w:num>
  <w:num w:numId="9" w16cid:durableId="10899337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0D4A6F"/>
    <w:rsid w:val="0015074B"/>
    <w:rsid w:val="0029639D"/>
    <w:rsid w:val="002A19B3"/>
    <w:rsid w:val="00326F90"/>
    <w:rsid w:val="0041322A"/>
    <w:rsid w:val="00542DA9"/>
    <w:rsid w:val="00630724"/>
    <w:rsid w:val="006F24CE"/>
    <w:rsid w:val="007A05A1"/>
    <w:rsid w:val="007C5438"/>
    <w:rsid w:val="0098069E"/>
    <w:rsid w:val="009951DA"/>
    <w:rsid w:val="00A94752"/>
    <w:rsid w:val="00AA1D8D"/>
    <w:rsid w:val="00B47730"/>
    <w:rsid w:val="00B7284A"/>
    <w:rsid w:val="00C93684"/>
    <w:rsid w:val="00C9532D"/>
    <w:rsid w:val="00CB0664"/>
    <w:rsid w:val="00E775A2"/>
    <w:rsid w:val="00F81FA7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29A68D5"/>
  <w14:defaultImageDpi w14:val="300"/>
  <w15:docId w15:val="{AEE2D451-4711-4AC5-BA21-150D401A88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693F"/>
    <w:pPr>
      <w:spacing w:after="40" w:line="240" w:lineRule="auto"/>
    </w:pPr>
    <w:rPr>
      <w:rFonts w:ascii="Times New Roman" w:hAnsi="Times New Roman"/>
      <w:sz w:val="18"/>
      <w:lang w:val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18BF"/>
    <w:pPr>
      <w:tabs>
        <w:tab w:val="center" w:pos="4680"/>
        <w:tab w:val="right" w:pos="9360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E618BF"/>
  </w:style>
  <w:style w:type="paragraph" w:styleId="Stopka">
    <w:name w:val="footer"/>
    <w:basedOn w:val="Normalny"/>
    <w:link w:val="StopkaZnak"/>
    <w:uiPriority w:val="99"/>
    <w:unhideWhenUsed/>
    <w:rsid w:val="00E618BF"/>
    <w:pPr>
      <w:tabs>
        <w:tab w:val="center" w:pos="4680"/>
        <w:tab w:val="right" w:pos="9360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E618BF"/>
  </w:style>
  <w:style w:type="paragraph" w:styleId="Bezodstpw">
    <w:name w:val="No Spacing"/>
    <w:uiPriority w:val="1"/>
    <w:qFormat/>
    <w:rsid w:val="00FC693F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ytu">
    <w:name w:val="Title"/>
    <w:basedOn w:val="Normalny"/>
    <w:next w:val="Normalny"/>
    <w:link w:val="TytuZnak"/>
    <w:uiPriority w:val="10"/>
    <w:qFormat/>
    <w:rsid w:val="00FC693F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kapitzlist">
    <w:name w:val="List Paragraph"/>
    <w:basedOn w:val="Normalny"/>
    <w:uiPriority w:val="34"/>
    <w:qFormat/>
    <w:rsid w:val="00FC693F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AA1D8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A1D8D"/>
  </w:style>
  <w:style w:type="paragraph" w:styleId="Tekstpodstawowy2">
    <w:name w:val="Body Text 2"/>
    <w:basedOn w:val="Normalny"/>
    <w:link w:val="Tekstpodstawowy2Znak"/>
    <w:uiPriority w:val="99"/>
    <w:unhideWhenUsed/>
    <w:rsid w:val="00AA1D8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A1D8D"/>
  </w:style>
  <w:style w:type="paragraph" w:styleId="Tekstpodstawowy3">
    <w:name w:val="Body Text 3"/>
    <w:basedOn w:val="Normalny"/>
    <w:link w:val="Tekstpodstawowy3Znak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A1D8D"/>
    <w:rPr>
      <w:sz w:val="16"/>
      <w:szCs w:val="16"/>
    </w:rPr>
  </w:style>
  <w:style w:type="paragraph" w:styleId="Lista">
    <w:name w:val="List"/>
    <w:basedOn w:val="Normalny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ny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ny"/>
    <w:uiPriority w:val="99"/>
    <w:unhideWhenUsed/>
    <w:rsid w:val="00326F90"/>
    <w:pPr>
      <w:ind w:left="1080" w:hanging="360"/>
      <w:contextualSpacing/>
    </w:pPr>
  </w:style>
  <w:style w:type="paragraph" w:styleId="Listapunktowana">
    <w:name w:val="List Bullet"/>
    <w:basedOn w:val="Normalny"/>
    <w:uiPriority w:val="99"/>
    <w:unhideWhenUsed/>
    <w:rsid w:val="00326F90"/>
    <w:pPr>
      <w:numPr>
        <w:numId w:val="1"/>
      </w:numPr>
      <w:contextualSpacing/>
    </w:pPr>
  </w:style>
  <w:style w:type="paragraph" w:styleId="Listapunktowana2">
    <w:name w:val="List Bullet 2"/>
    <w:basedOn w:val="Normalny"/>
    <w:uiPriority w:val="99"/>
    <w:unhideWhenUsed/>
    <w:rsid w:val="00326F90"/>
    <w:pPr>
      <w:numPr>
        <w:numId w:val="2"/>
      </w:numPr>
      <w:contextualSpacing/>
    </w:pPr>
  </w:style>
  <w:style w:type="paragraph" w:styleId="Listapunktowana3">
    <w:name w:val="List Bullet 3"/>
    <w:basedOn w:val="Normalny"/>
    <w:uiPriority w:val="99"/>
    <w:unhideWhenUsed/>
    <w:rsid w:val="00326F90"/>
    <w:pPr>
      <w:numPr>
        <w:numId w:val="3"/>
      </w:numPr>
      <w:contextualSpacing/>
    </w:pPr>
  </w:style>
  <w:style w:type="paragraph" w:styleId="Listanumerowana">
    <w:name w:val="List Number"/>
    <w:basedOn w:val="Normalny"/>
    <w:uiPriority w:val="99"/>
    <w:unhideWhenUsed/>
    <w:rsid w:val="00326F90"/>
    <w:pPr>
      <w:numPr>
        <w:numId w:val="5"/>
      </w:numPr>
      <w:contextualSpacing/>
    </w:pPr>
  </w:style>
  <w:style w:type="paragraph" w:styleId="Listanumerowana2">
    <w:name w:val="List Number 2"/>
    <w:basedOn w:val="Normalny"/>
    <w:uiPriority w:val="99"/>
    <w:unhideWhenUsed/>
    <w:rsid w:val="0029639D"/>
    <w:pPr>
      <w:numPr>
        <w:numId w:val="6"/>
      </w:numPr>
      <w:contextualSpacing/>
    </w:pPr>
  </w:style>
  <w:style w:type="paragraph" w:styleId="Listanumerowana3">
    <w:name w:val="List Number 3"/>
    <w:basedOn w:val="Normalny"/>
    <w:uiPriority w:val="99"/>
    <w:unhideWhenUsed/>
    <w:rsid w:val="0029639D"/>
    <w:pPr>
      <w:numPr>
        <w:numId w:val="7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29639D"/>
    <w:pPr>
      <w:spacing w:after="120"/>
      <w:ind w:left="360"/>
      <w:contextualSpacing/>
    </w:pPr>
  </w:style>
  <w:style w:type="paragraph" w:styleId="Lista-kontynuacja2">
    <w:name w:val="List Continue 2"/>
    <w:basedOn w:val="Normalny"/>
    <w:uiPriority w:val="99"/>
    <w:unhideWhenUsed/>
    <w:rsid w:val="0029639D"/>
    <w:pPr>
      <w:spacing w:after="120"/>
      <w:ind w:left="720"/>
      <w:contextualSpacing/>
    </w:pPr>
  </w:style>
  <w:style w:type="paragraph" w:styleId="Lista-kontynuacja3">
    <w:name w:val="List Continue 3"/>
    <w:basedOn w:val="Normalny"/>
    <w:uiPriority w:val="99"/>
    <w:unhideWhenUsed/>
    <w:rsid w:val="0029639D"/>
    <w:pPr>
      <w:spacing w:after="120"/>
      <w:ind w:left="1080"/>
      <w:contextualSpacing/>
    </w:pPr>
  </w:style>
  <w:style w:type="paragraph" w:styleId="Tekstmakra">
    <w:name w:val="macro"/>
    <w:link w:val="TekstmakraZnak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kstmakraZnak">
    <w:name w:val="Tekst makra Znak"/>
    <w:basedOn w:val="Domylnaczcionkaakapitu"/>
    <w:link w:val="Tekstmakra"/>
    <w:uiPriority w:val="99"/>
    <w:rsid w:val="0029639D"/>
    <w:rPr>
      <w:rFonts w:ascii="Courier" w:hAnsi="Courier"/>
      <w:sz w:val="20"/>
      <w:szCs w:val="20"/>
    </w:rPr>
  </w:style>
  <w:style w:type="paragraph" w:styleId="Cytat">
    <w:name w:val="Quote"/>
    <w:basedOn w:val="Normalny"/>
    <w:next w:val="Normalny"/>
    <w:link w:val="CytatZnak"/>
    <w:uiPriority w:val="29"/>
    <w:qFormat/>
    <w:rsid w:val="00FC693F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FC693F"/>
    <w:rPr>
      <w:i/>
      <w:i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FC693F"/>
    <w:rPr>
      <w:b/>
      <w:bCs/>
      <w:color w:val="4F81BD" w:themeColor="accent1"/>
      <w:szCs w:val="18"/>
    </w:rPr>
  </w:style>
  <w:style w:type="character" w:styleId="Pogrubienie">
    <w:name w:val="Strong"/>
    <w:basedOn w:val="Domylnaczcionkaakapitu"/>
    <w:uiPriority w:val="22"/>
    <w:qFormat/>
    <w:rsid w:val="00FC693F"/>
    <w:rPr>
      <w:b/>
      <w:bCs/>
    </w:rPr>
  </w:style>
  <w:style w:type="character" w:styleId="Uwydatnienie">
    <w:name w:val="Emphasis"/>
    <w:basedOn w:val="Domylnaczcionkaakapitu"/>
    <w:uiPriority w:val="20"/>
    <w:qFormat/>
    <w:rsid w:val="00FC693F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C693F"/>
    <w:rPr>
      <w:b/>
      <w:bCs/>
      <w:i/>
      <w:iCs/>
      <w:color w:val="4F81BD" w:themeColor="accent1"/>
    </w:rPr>
  </w:style>
  <w:style w:type="character" w:styleId="Wyrnieniedelikatne">
    <w:name w:val="Subtle Emphasis"/>
    <w:basedOn w:val="Domylnaczcionkaakapitu"/>
    <w:uiPriority w:val="19"/>
    <w:qFormat/>
    <w:rsid w:val="00FC693F"/>
    <w:rPr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FC693F"/>
    <w:rPr>
      <w:b/>
      <w:bCs/>
      <w:i/>
      <w:iCs/>
      <w:color w:val="4F81BD" w:themeColor="accent1"/>
    </w:rPr>
  </w:style>
  <w:style w:type="character" w:styleId="Odwoaniedelikatne">
    <w:name w:val="Subtle Reference"/>
    <w:basedOn w:val="Domylnaczcionkaakapitu"/>
    <w:uiPriority w:val="31"/>
    <w:qFormat/>
    <w:rsid w:val="00FC693F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FC693F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C693F"/>
    <w:pPr>
      <w:outlineLvl w:val="9"/>
    </w:pPr>
  </w:style>
  <w:style w:type="table" w:styleId="Tabela-Siatka">
    <w:name w:val="Table Grid"/>
    <w:basedOn w:val="Standardowy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ecieniowanieakcent1">
    <w:name w:val="Light Shading Accent 1"/>
    <w:basedOn w:val="Standardowy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2">
    <w:name w:val="Light Shading Accent 2"/>
    <w:basedOn w:val="Standardowy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Jasnecieniowanieakcent3">
    <w:name w:val="Light Shading Accent 3"/>
    <w:basedOn w:val="Standardowy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Jasnecieniowanieakcent4">
    <w:name w:val="Light Shading Accent 4"/>
    <w:basedOn w:val="Standardowy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Jasnecieniowanieakcent5">
    <w:name w:val="Light Shading Accent 5"/>
    <w:basedOn w:val="Standardowy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Jasnecieniowanieakcent6">
    <w:name w:val="Light Shading Accent 6"/>
    <w:basedOn w:val="Standardowy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Jasnalista">
    <w:name w:val="Light List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Jasnalistaakcent1">
    <w:name w:val="Light List Accent 1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Jasnalistaakcent2">
    <w:name w:val="Light List Accent 2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Jasnalistaakcent3">
    <w:name w:val="Light List Accent 3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Jasnalistaakcent4">
    <w:name w:val="Light List Accent 4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Jasnalistaakcent5">
    <w:name w:val="Light List Accent 5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Jasnalistaakcent6">
    <w:name w:val="Light List Accent 6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Jasnasiatka">
    <w:name w:val="Light Grid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Jasnasiatkaakcent1">
    <w:name w:val="Light Grid Accent 1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Jasnasiatkaakcent2">
    <w:name w:val="Light Grid Accent 2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Jasnasiatkaakcent3">
    <w:name w:val="Light Grid Accent 3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Jasnasiatkaakcent4">
    <w:name w:val="Light Grid Accent 4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Jasnasiatkaakcent5">
    <w:name w:val="Light Grid Accent 5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Jasnasiatkaakcent6">
    <w:name w:val="Light Grid Accent 6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redniecieniowanie1">
    <w:name w:val="Medium Shading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1">
    <w:name w:val="Medium Shading 1 Accent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2">
    <w:name w:val="Medium Shading 1 Accent 2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3">
    <w:name w:val="Medium Shading 1 Accent 3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4">
    <w:name w:val="Medium Shading 1 Accent 4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5">
    <w:name w:val="Medium Shading 1 Accent 5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6">
    <w:name w:val="Medium Shading 1 Accent 6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">
    <w:name w:val="Medium Shading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3">
    <w:name w:val="Medium Shading 2 Accent 3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4">
    <w:name w:val="Medium Shading 2 Accent 4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6">
    <w:name w:val="Medium Shading 2 Accent 6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alista1">
    <w:name w:val="Medium Lis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rednialista1akcent1">
    <w:name w:val="Medium List 1 Accen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rednialista1akcent2">
    <w:name w:val="Medium List 1 Accent 2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rednialista1akcent3">
    <w:name w:val="Medium List 1 Accent 3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rednialista1akcent4">
    <w:name w:val="Medium List 1 Accent 4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rednialista1akcent5">
    <w:name w:val="Medium List 1 Accent 5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rednialista1akcent6">
    <w:name w:val="Medium List 1 Accent 6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rednialista2">
    <w:name w:val="Medium Lis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2">
    <w:name w:val="Medium List 2 Accen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3">
    <w:name w:val="Medium List 2 Accent 3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4">
    <w:name w:val="Medium List 2 Accent 4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5">
    <w:name w:val="Medium List 2 Accent 5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siatka1">
    <w:name w:val="Medium Grid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dniasiatka1akcent1">
    <w:name w:val="Medium Grid 1 Accent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dniasiatka1akcent2">
    <w:name w:val="Medium Grid 1 Accent 2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dniasiatka1akcent3">
    <w:name w:val="Medium Grid 1 Accent 3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dniasiatka1akcent4">
    <w:name w:val="Medium Grid 1 Accent 4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dniasiatka1akcent5">
    <w:name w:val="Medium Grid 1 Accent 5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dniasiatka1akcent6">
    <w:name w:val="Medium Grid 1 Accent 6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redniasiatka2">
    <w:name w:val="Medium Grid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1">
    <w:name w:val="Medium Grid 2 Accent 1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2">
    <w:name w:val="Medium Grid 2 Accent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3">
    <w:name w:val="Medium Grid 2 Accent 3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4">
    <w:name w:val="Medium Grid 2 Accent 4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5">
    <w:name w:val="Medium Grid 2 Accent 5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6">
    <w:name w:val="Medium Grid 2 Accent 6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3">
    <w:name w:val="Medium Grid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redniasiatka3akcent1">
    <w:name w:val="Medium Grid 3 Accent 1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redniasiatka3akcent2">
    <w:name w:val="Medium Grid 3 Accent 2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redniasiatka3akcent3">
    <w:name w:val="Medium Grid 3 Accent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redniasiatka3akcent4">
    <w:name w:val="Medium Grid 3 Accent 4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redniasiatka3akcent5">
    <w:name w:val="Medium Grid 3 Accent 5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redniasiatka3akcent6">
    <w:name w:val="Medium Grid 3 Accent 6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Ciemnalista">
    <w:name w:val="Dark List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Ciemnalista2akcent1">
    <w:name w:val="Dark List Accent 1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Ciemnalistaakcent2">
    <w:name w:val="Dark List Accent 2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Ciemnalistaakcent3">
    <w:name w:val="Dark List Accent 3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Ciemnalistaakcent4">
    <w:name w:val="Dark List Accent 4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Ciemnalistaakcent5">
    <w:name w:val="Dark List Accent 5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Ciemnalistaakcent6">
    <w:name w:val="Dark List Accent 6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olorowecieniowanie">
    <w:name w:val="Colorful Shading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1">
    <w:name w:val="Colorful Shading Accent 1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2">
    <w:name w:val="Colorful Shading Accent 2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3">
    <w:name w:val="Colorful Shading Accent 3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ecieniowanieakcent4">
    <w:name w:val="Colorful Shading Accent 4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5">
    <w:name w:val="Colorful Shading Accent 5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6">
    <w:name w:val="Colorful Shading Accent 6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alista">
    <w:name w:val="Colorful List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olorowalistaakcent1">
    <w:name w:val="Colorful List Accent 1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olorowalistaakcent2">
    <w:name w:val="Colorful List Accent 2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olorowalistaakcent3">
    <w:name w:val="Colorful List Accent 3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olorowalistaakcent4">
    <w:name w:val="Colorful List Accent 4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olorowalistaakcent5">
    <w:name w:val="Colorful List Accent 5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olorowalistaakcent6">
    <w:name w:val="Colorful List Accent 6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olorowasiatka">
    <w:name w:val="Colorful Grid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olorowasiatkaakcent1">
    <w:name w:val="Colorful Grid Accent 1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olorowasiatkaakcent2">
    <w:name w:val="Colorful Grid Accent 2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olorowasiatkaakcent3">
    <w:name w:val="Colorful Grid Accent 3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asiatkaakcent4">
    <w:name w:val="Colorful Grid Accent 4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olorowasiatkaakcent5">
    <w:name w:val="Colorful Grid Accent 5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olorowasiatkaakcent6">
    <w:name w:val="Colorful Grid Accent 6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PFUHeading">
    <w:name w:val="PFUHeading"/>
    <w:pPr>
      <w:spacing w:before="100" w:after="60"/>
    </w:pPr>
    <w:rPr>
      <w:rFonts w:ascii="Times New Roman" w:hAnsi="Times New Roman"/>
      <w:b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289</Words>
  <Characters>1738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2023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Komenda Miejska PSP Legnica</cp:lastModifiedBy>
  <cp:revision>10</cp:revision>
  <dcterms:created xsi:type="dcterms:W3CDTF">2026-08-26T07:56:00Z</dcterms:created>
  <dcterms:modified xsi:type="dcterms:W3CDTF">2026-08-27T07:38:00Z</dcterms:modified>
  <cp:category/>
</cp:coreProperties>
</file>